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324185" w14:textId="77777777" w:rsidR="00D510B9" w:rsidRPr="00560873" w:rsidRDefault="008911FD" w:rsidP="009970C3">
      <w:pPr>
        <w:pStyle w:val="Titolo1"/>
        <w:spacing w:before="0"/>
        <w:jc w:val="center"/>
        <w:rPr>
          <w:rFonts w:ascii="Calibri" w:hAnsi="Calibri" w:cs="Calibri"/>
          <w:color w:val="000000" w:themeColor="text1"/>
          <w:sz w:val="36"/>
          <w:szCs w:val="36"/>
          <w:lang w:val="it-IT"/>
        </w:rPr>
      </w:pPr>
      <w:r w:rsidRPr="00560873">
        <w:rPr>
          <w:rFonts w:ascii="Calibri" w:hAnsi="Calibri" w:cs="Calibri"/>
          <w:color w:val="000000" w:themeColor="text1"/>
          <w:sz w:val="36"/>
          <w:szCs w:val="36"/>
          <w:lang w:val="it-IT"/>
        </w:rPr>
        <w:t>GARA NAZIONALE 2026</w:t>
      </w:r>
    </w:p>
    <w:p w14:paraId="65733E55" w14:textId="4A151778" w:rsidR="004A1A48" w:rsidRPr="00560873" w:rsidRDefault="008911FD" w:rsidP="00D510B9">
      <w:pPr>
        <w:pStyle w:val="Titolo1"/>
        <w:spacing w:before="120"/>
        <w:jc w:val="center"/>
        <w:rPr>
          <w:rFonts w:ascii="Calibri" w:hAnsi="Calibri" w:cs="Calibri"/>
          <w:i/>
          <w:iCs/>
          <w:color w:val="000000" w:themeColor="text1"/>
          <w:sz w:val="24"/>
          <w:szCs w:val="24"/>
          <w:lang w:val="it-IT"/>
        </w:rPr>
      </w:pPr>
      <w:r w:rsidRPr="00560873">
        <w:rPr>
          <w:rFonts w:ascii="Calibri" w:hAnsi="Calibri" w:cs="Calibri"/>
          <w:b w:val="0"/>
          <w:bCs w:val="0"/>
          <w:i/>
          <w:iCs/>
          <w:color w:val="000000" w:themeColor="text1"/>
          <w:sz w:val="24"/>
          <w:szCs w:val="24"/>
          <w:lang w:val="it-IT"/>
        </w:rPr>
        <w:t>ARTI AUSILIARIE DELLE PROFESSIONI SANITARIE – OTTICO</w:t>
      </w:r>
    </w:p>
    <w:p w14:paraId="63147B5F" w14:textId="77777777" w:rsidR="00696758" w:rsidRPr="00560873" w:rsidRDefault="00696758" w:rsidP="00696758">
      <w:pPr>
        <w:spacing w:after="0"/>
        <w:jc w:val="center"/>
        <w:rPr>
          <w:rFonts w:ascii="Calibri" w:hAnsi="Calibri" w:cs="Calibri"/>
          <w:sz w:val="24"/>
          <w:szCs w:val="24"/>
          <w:lang w:val="it-IT"/>
        </w:rPr>
      </w:pPr>
    </w:p>
    <w:p w14:paraId="112B324D" w14:textId="2404B159" w:rsidR="004A1A48" w:rsidRPr="00560873" w:rsidRDefault="008911FD" w:rsidP="00696758">
      <w:pPr>
        <w:spacing w:after="0"/>
        <w:jc w:val="center"/>
        <w:rPr>
          <w:rFonts w:ascii="Calibri" w:hAnsi="Calibri" w:cs="Calibri"/>
          <w:b/>
          <w:bCs/>
          <w:sz w:val="24"/>
          <w:szCs w:val="24"/>
          <w:lang w:val="it-IT"/>
        </w:rPr>
      </w:pP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>SCHEDA INFORMATIVA DI PARTECIPAZIONE</w:t>
      </w:r>
    </w:p>
    <w:p w14:paraId="79E07CA7" w14:textId="77777777" w:rsidR="00696758" w:rsidRPr="00560873" w:rsidRDefault="008911FD" w:rsidP="00696758">
      <w:pPr>
        <w:jc w:val="both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sz w:val="24"/>
          <w:szCs w:val="24"/>
          <w:lang w:val="it-IT"/>
        </w:rPr>
        <w:t>La presente scheda è compilabile digitalmente ed è relativa alla partecipazione alla Gara Nazionale dell’Indirizzo “</w:t>
      </w:r>
      <w:r w:rsidRPr="00560873">
        <w:rPr>
          <w:rFonts w:ascii="Calibri" w:hAnsi="Calibri" w:cs="Calibri"/>
          <w:i/>
          <w:iCs/>
          <w:sz w:val="24"/>
          <w:szCs w:val="24"/>
          <w:lang w:val="it-IT"/>
        </w:rPr>
        <w:t>Arti Ausiliarie delle Professioni Sanitarie – Ottico</w:t>
      </w:r>
      <w:r w:rsidRPr="00560873">
        <w:rPr>
          <w:rFonts w:ascii="Calibri" w:hAnsi="Calibri" w:cs="Calibri"/>
          <w:sz w:val="24"/>
          <w:szCs w:val="24"/>
          <w:lang w:val="it-IT"/>
        </w:rPr>
        <w:t xml:space="preserve">”, che si svolgerà nei giorni </w:t>
      </w: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>2</w:t>
      </w:r>
      <w:r w:rsidR="00DD514E" w:rsidRPr="00560873">
        <w:rPr>
          <w:rFonts w:ascii="Calibri" w:hAnsi="Calibri" w:cs="Calibri"/>
          <w:b/>
          <w:bCs/>
          <w:sz w:val="24"/>
          <w:szCs w:val="24"/>
          <w:lang w:val="it-IT"/>
        </w:rPr>
        <w:t>8</w:t>
      </w: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 xml:space="preserve"> e 2</w:t>
      </w:r>
      <w:r w:rsidR="00DD514E" w:rsidRPr="00560873">
        <w:rPr>
          <w:rFonts w:ascii="Calibri" w:hAnsi="Calibri" w:cs="Calibri"/>
          <w:b/>
          <w:bCs/>
          <w:sz w:val="24"/>
          <w:szCs w:val="24"/>
          <w:lang w:val="it-IT"/>
        </w:rPr>
        <w:t>9</w:t>
      </w: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 xml:space="preserve"> Aprile 2026</w:t>
      </w:r>
      <w:r w:rsidRPr="00560873">
        <w:rPr>
          <w:rFonts w:ascii="Calibri" w:hAnsi="Calibri" w:cs="Calibri"/>
          <w:sz w:val="24"/>
          <w:szCs w:val="24"/>
          <w:lang w:val="it-IT"/>
        </w:rPr>
        <w:t xml:space="preserve"> presso l’Istituto Professionale di Stato “Principi Grimaldi” di Modica (RG).</w:t>
      </w:r>
      <w:r w:rsidR="00D510B9" w:rsidRPr="00560873">
        <w:rPr>
          <w:rFonts w:ascii="Calibri" w:hAnsi="Calibri" w:cs="Calibri"/>
          <w:sz w:val="24"/>
          <w:szCs w:val="24"/>
          <w:lang w:val="it-IT"/>
        </w:rPr>
        <w:t xml:space="preserve">  </w:t>
      </w:r>
    </w:p>
    <w:p w14:paraId="41356B45" w14:textId="3D2CC724" w:rsidR="004A1A48" w:rsidRPr="00560873" w:rsidRDefault="00D510B9" w:rsidP="00696758">
      <w:pPr>
        <w:jc w:val="center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b/>
          <w:bCs/>
          <w:i/>
          <w:iCs/>
          <w:sz w:val="24"/>
          <w:szCs w:val="24"/>
          <w:u w:val="single"/>
          <w:lang w:val="it-IT"/>
        </w:rPr>
        <w:t xml:space="preserve">Il suddetto documento è da restituire entro e non oltre il </w:t>
      </w:r>
      <w:r w:rsidR="00DD514E" w:rsidRPr="00560873">
        <w:rPr>
          <w:rFonts w:ascii="Calibri" w:hAnsi="Calibri" w:cs="Calibri"/>
          <w:b/>
          <w:bCs/>
          <w:i/>
          <w:iCs/>
          <w:sz w:val="24"/>
          <w:szCs w:val="24"/>
          <w:u w:val="single"/>
          <w:lang w:val="it-IT"/>
        </w:rPr>
        <w:t>15</w:t>
      </w:r>
      <w:r w:rsidRPr="00560873">
        <w:rPr>
          <w:rFonts w:ascii="Calibri" w:hAnsi="Calibri" w:cs="Calibri"/>
          <w:b/>
          <w:bCs/>
          <w:i/>
          <w:iCs/>
          <w:sz w:val="24"/>
          <w:szCs w:val="24"/>
          <w:u w:val="single"/>
          <w:lang w:val="it-IT"/>
        </w:rPr>
        <w:t>/03/2026</w:t>
      </w:r>
    </w:p>
    <w:p w14:paraId="396111DB" w14:textId="77777777" w:rsidR="004A1A48" w:rsidRPr="00560873" w:rsidRDefault="008911FD">
      <w:pPr>
        <w:pStyle w:val="Titolo3"/>
        <w:rPr>
          <w:rFonts w:ascii="Calibri" w:hAnsi="Calibri" w:cs="Calibri"/>
          <w:color w:val="000000" w:themeColor="text1"/>
          <w:sz w:val="24"/>
          <w:szCs w:val="24"/>
          <w:lang w:val="it-IT"/>
        </w:rPr>
      </w:pPr>
      <w:r w:rsidRPr="00560873">
        <w:rPr>
          <w:rFonts w:ascii="Calibri" w:hAnsi="Calibri" w:cs="Calibri"/>
          <w:color w:val="000000" w:themeColor="text1"/>
          <w:sz w:val="24"/>
          <w:szCs w:val="24"/>
          <w:lang w:val="it-IT"/>
        </w:rPr>
        <w:t>ISTITUTO PARTECIPANTE</w:t>
      </w:r>
    </w:p>
    <w:tbl>
      <w:tblPr>
        <w:tblStyle w:val="Grigliatabella"/>
        <w:tblW w:w="9067" w:type="dxa"/>
        <w:tblLook w:val="04A0" w:firstRow="1" w:lastRow="0" w:firstColumn="1" w:lastColumn="0" w:noHBand="0" w:noVBand="1"/>
      </w:tblPr>
      <w:tblGrid>
        <w:gridCol w:w="4313"/>
        <w:gridCol w:w="4754"/>
      </w:tblGrid>
      <w:tr w:rsidR="004A1A48" w:rsidRPr="00560873" w14:paraId="1B77F068" w14:textId="77777777" w:rsidTr="00560873">
        <w:trPr>
          <w:trHeight w:val="351"/>
        </w:trPr>
        <w:tc>
          <w:tcPr>
            <w:tcW w:w="4313" w:type="dxa"/>
            <w:vAlign w:val="center"/>
          </w:tcPr>
          <w:p w14:paraId="5BF6C597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Denominazione Istituto</w:t>
            </w:r>
          </w:p>
        </w:tc>
        <w:tc>
          <w:tcPr>
            <w:tcW w:w="4754" w:type="dxa"/>
          </w:tcPr>
          <w:p w14:paraId="25071330" w14:textId="5A25CB0D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46DD99EB" w14:textId="77777777" w:rsidTr="00560873">
        <w:trPr>
          <w:trHeight w:val="351"/>
        </w:trPr>
        <w:tc>
          <w:tcPr>
            <w:tcW w:w="4313" w:type="dxa"/>
            <w:vAlign w:val="center"/>
          </w:tcPr>
          <w:p w14:paraId="634E82B2" w14:textId="5D76BB66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Indirizzo</w:t>
            </w:r>
          </w:p>
        </w:tc>
        <w:tc>
          <w:tcPr>
            <w:tcW w:w="4754" w:type="dxa"/>
          </w:tcPr>
          <w:p w14:paraId="55F8DA5A" w14:textId="76EB8617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3D3F9D51" w14:textId="77777777" w:rsidTr="00560873">
        <w:trPr>
          <w:trHeight w:val="351"/>
        </w:trPr>
        <w:tc>
          <w:tcPr>
            <w:tcW w:w="4313" w:type="dxa"/>
            <w:vAlign w:val="center"/>
          </w:tcPr>
          <w:p w14:paraId="3E66A370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CAP</w:t>
            </w:r>
          </w:p>
        </w:tc>
        <w:tc>
          <w:tcPr>
            <w:tcW w:w="4754" w:type="dxa"/>
          </w:tcPr>
          <w:p w14:paraId="0298DC14" w14:textId="44840E6D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3FD249C1" w14:textId="77777777" w:rsidTr="00560873">
        <w:trPr>
          <w:trHeight w:val="351"/>
        </w:trPr>
        <w:tc>
          <w:tcPr>
            <w:tcW w:w="4313" w:type="dxa"/>
            <w:vAlign w:val="center"/>
          </w:tcPr>
          <w:p w14:paraId="4C831328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Città</w:t>
            </w:r>
          </w:p>
        </w:tc>
        <w:tc>
          <w:tcPr>
            <w:tcW w:w="4754" w:type="dxa"/>
          </w:tcPr>
          <w:p w14:paraId="5B82B122" w14:textId="192A3EFF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0911EC27" w14:textId="77777777" w:rsidTr="00560873">
        <w:trPr>
          <w:trHeight w:val="351"/>
        </w:trPr>
        <w:tc>
          <w:tcPr>
            <w:tcW w:w="4313" w:type="dxa"/>
            <w:vAlign w:val="center"/>
          </w:tcPr>
          <w:p w14:paraId="01645A3E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Telefono</w:t>
            </w:r>
          </w:p>
        </w:tc>
        <w:tc>
          <w:tcPr>
            <w:tcW w:w="4754" w:type="dxa"/>
          </w:tcPr>
          <w:p w14:paraId="01E6A9EF" w14:textId="04BF767C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015C3BB5" w14:textId="77777777" w:rsidTr="00560873">
        <w:trPr>
          <w:trHeight w:val="351"/>
        </w:trPr>
        <w:tc>
          <w:tcPr>
            <w:tcW w:w="4313" w:type="dxa"/>
            <w:vAlign w:val="center"/>
          </w:tcPr>
          <w:p w14:paraId="0F9D473C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Email istituzionale</w:t>
            </w:r>
          </w:p>
        </w:tc>
        <w:tc>
          <w:tcPr>
            <w:tcW w:w="4754" w:type="dxa"/>
          </w:tcPr>
          <w:p w14:paraId="1FC27055" w14:textId="40312F37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</w:tbl>
    <w:p w14:paraId="4A6B4587" w14:textId="77904419" w:rsidR="004A1A48" w:rsidRPr="00560873" w:rsidRDefault="008911FD">
      <w:pPr>
        <w:pStyle w:val="Titolo3"/>
        <w:rPr>
          <w:rFonts w:ascii="Calibri" w:hAnsi="Calibri" w:cs="Calibri"/>
          <w:color w:val="000000" w:themeColor="text1"/>
          <w:sz w:val="24"/>
          <w:szCs w:val="24"/>
          <w:lang w:val="it-IT"/>
        </w:rPr>
      </w:pPr>
      <w:r w:rsidRPr="00560873">
        <w:rPr>
          <w:rFonts w:ascii="Calibri" w:hAnsi="Calibri" w:cs="Calibri"/>
          <w:color w:val="000000" w:themeColor="text1"/>
          <w:sz w:val="24"/>
          <w:szCs w:val="24"/>
          <w:lang w:val="it-IT"/>
        </w:rPr>
        <w:t>PARTECIPANT</w:t>
      </w:r>
      <w:r w:rsidR="00D510B9" w:rsidRPr="00560873">
        <w:rPr>
          <w:rFonts w:ascii="Calibri" w:hAnsi="Calibri" w:cs="Calibri"/>
          <w:color w:val="000000" w:themeColor="text1"/>
          <w:sz w:val="24"/>
          <w:szCs w:val="24"/>
          <w:lang w:val="it-IT"/>
        </w:rPr>
        <w:t>I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320"/>
        <w:gridCol w:w="4747"/>
      </w:tblGrid>
      <w:tr w:rsidR="004A1A48" w:rsidRPr="00560873" w14:paraId="037A33E4" w14:textId="77777777" w:rsidTr="00560873">
        <w:trPr>
          <w:trHeight w:val="586"/>
        </w:trPr>
        <w:tc>
          <w:tcPr>
            <w:tcW w:w="4320" w:type="dxa"/>
            <w:vAlign w:val="center"/>
          </w:tcPr>
          <w:p w14:paraId="515E5ABF" w14:textId="77777777" w:rsidR="00560873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Nome e Cognome </w:t>
            </w:r>
          </w:p>
          <w:p w14:paraId="10571D6B" w14:textId="129450F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Studente</w:t>
            </w:r>
            <w:r w:rsidR="00560873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</w:t>
            </w:r>
          </w:p>
        </w:tc>
        <w:tc>
          <w:tcPr>
            <w:tcW w:w="4747" w:type="dxa"/>
          </w:tcPr>
          <w:p w14:paraId="79105AD9" w14:textId="20833897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0EBB9828" w14:textId="77777777" w:rsidTr="00560873">
        <w:trPr>
          <w:trHeight w:val="586"/>
        </w:trPr>
        <w:tc>
          <w:tcPr>
            <w:tcW w:w="4320" w:type="dxa"/>
            <w:vAlign w:val="center"/>
          </w:tcPr>
          <w:p w14:paraId="631AB4BB" w14:textId="77777777" w:rsidR="00560873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Recapito Telefonico </w:t>
            </w:r>
          </w:p>
          <w:p w14:paraId="02256B74" w14:textId="5F4E8A40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Studente</w:t>
            </w:r>
          </w:p>
        </w:tc>
        <w:tc>
          <w:tcPr>
            <w:tcW w:w="4747" w:type="dxa"/>
          </w:tcPr>
          <w:p w14:paraId="7097E867" w14:textId="689FFE31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689670FA" w14:textId="77777777" w:rsidTr="00560873">
        <w:trPr>
          <w:trHeight w:val="586"/>
        </w:trPr>
        <w:tc>
          <w:tcPr>
            <w:tcW w:w="4320" w:type="dxa"/>
            <w:vAlign w:val="center"/>
          </w:tcPr>
          <w:p w14:paraId="450B587D" w14:textId="77777777" w:rsidR="00560873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Nome e Cognome </w:t>
            </w:r>
          </w:p>
          <w:p w14:paraId="4DC8EDC1" w14:textId="4DCCB799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Docente </w:t>
            </w:r>
            <w:r w:rsidR="00560873" w:rsidRPr="00560873">
              <w:rPr>
                <w:rFonts w:ascii="Calibri" w:hAnsi="Calibri" w:cs="Calibri"/>
                <w:sz w:val="24"/>
                <w:szCs w:val="24"/>
                <w:lang w:val="it-IT"/>
              </w:rPr>
              <w:t>a</w:t>
            </w: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ccompagnatore</w:t>
            </w:r>
          </w:p>
        </w:tc>
        <w:tc>
          <w:tcPr>
            <w:tcW w:w="4747" w:type="dxa"/>
          </w:tcPr>
          <w:p w14:paraId="3055D9EF" w14:textId="5CE77D1C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1F8B2241" w14:textId="77777777" w:rsidTr="00560873">
        <w:trPr>
          <w:trHeight w:val="586"/>
        </w:trPr>
        <w:tc>
          <w:tcPr>
            <w:tcW w:w="4320" w:type="dxa"/>
            <w:vAlign w:val="center"/>
          </w:tcPr>
          <w:p w14:paraId="2169BE18" w14:textId="77777777" w:rsidR="00560873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Recapito Telefonico </w:t>
            </w:r>
          </w:p>
          <w:p w14:paraId="6E7907C6" w14:textId="0B2EDBDF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Docente</w:t>
            </w:r>
            <w:r w:rsidR="00560873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a</w:t>
            </w:r>
            <w:r w:rsidR="00560873" w:rsidRPr="00560873">
              <w:rPr>
                <w:rFonts w:ascii="Calibri" w:hAnsi="Calibri" w:cs="Calibri"/>
                <w:sz w:val="24"/>
                <w:szCs w:val="24"/>
                <w:lang w:val="it-IT"/>
              </w:rPr>
              <w:t>ccompagnatore</w:t>
            </w:r>
          </w:p>
        </w:tc>
        <w:tc>
          <w:tcPr>
            <w:tcW w:w="4747" w:type="dxa"/>
          </w:tcPr>
          <w:p w14:paraId="342C38C8" w14:textId="37B776CF" w:rsidR="004A1A48" w:rsidRPr="00560873" w:rsidRDefault="004A1A48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</w:tbl>
    <w:p w14:paraId="37ADEA09" w14:textId="77777777" w:rsidR="004A1A48" w:rsidRPr="00560873" w:rsidRDefault="008911FD">
      <w:pPr>
        <w:pStyle w:val="Titolo3"/>
        <w:rPr>
          <w:rFonts w:ascii="Calibri" w:hAnsi="Calibri" w:cs="Calibri"/>
          <w:color w:val="000000" w:themeColor="text1"/>
          <w:sz w:val="24"/>
          <w:szCs w:val="24"/>
          <w:lang w:val="it-IT"/>
        </w:rPr>
      </w:pPr>
      <w:r w:rsidRPr="00560873">
        <w:rPr>
          <w:rFonts w:ascii="Calibri" w:hAnsi="Calibri" w:cs="Calibri"/>
          <w:color w:val="000000" w:themeColor="text1"/>
          <w:sz w:val="24"/>
          <w:szCs w:val="24"/>
          <w:lang w:val="it-IT"/>
        </w:rPr>
        <w:t>INFORMAZIONI LOGISTICHE – TRASPORTO</w:t>
      </w:r>
    </w:p>
    <w:tbl>
      <w:tblPr>
        <w:tblStyle w:val="Grigliatabella"/>
        <w:tblW w:w="9067" w:type="dxa"/>
        <w:tblLook w:val="04A0" w:firstRow="1" w:lastRow="0" w:firstColumn="1" w:lastColumn="0" w:noHBand="0" w:noVBand="1"/>
      </w:tblPr>
      <w:tblGrid>
        <w:gridCol w:w="4469"/>
        <w:gridCol w:w="4598"/>
      </w:tblGrid>
      <w:tr w:rsidR="004A1A48" w:rsidRPr="00560873" w14:paraId="7D4E8ECA" w14:textId="77777777" w:rsidTr="00560873">
        <w:trPr>
          <w:trHeight w:val="487"/>
        </w:trPr>
        <w:tc>
          <w:tcPr>
            <w:tcW w:w="4469" w:type="dxa"/>
            <w:vAlign w:val="center"/>
          </w:tcPr>
          <w:p w14:paraId="25F82D9E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Modalità di viaggio</w:t>
            </w:r>
          </w:p>
        </w:tc>
        <w:tc>
          <w:tcPr>
            <w:tcW w:w="4598" w:type="dxa"/>
            <w:vAlign w:val="center"/>
          </w:tcPr>
          <w:p w14:paraId="3CFAD1C7" w14:textId="69C830C9" w:rsidR="004A1A48" w:rsidRPr="00560873" w:rsidRDefault="00560873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sdt>
              <w:sdtPr>
                <w:rPr>
                  <w:rFonts w:ascii="Segoe UI Symbol" w:hAnsi="Segoe UI Symbol" w:cs="Segoe UI Symbol"/>
                  <w:sz w:val="24"/>
                  <w:szCs w:val="24"/>
                  <w:lang w:val="it-IT"/>
                </w:rPr>
                <w:id w:val="7560301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Segoe UI Symbol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Treno   </w:t>
            </w: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7459340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Autobus   </w:t>
            </w: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18519094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Aereo   </w:t>
            </w: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-12398594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Altro:</w:t>
            </w:r>
          </w:p>
        </w:tc>
      </w:tr>
      <w:tr w:rsidR="004A1A48" w:rsidRPr="00560873" w14:paraId="383B8D49" w14:textId="77777777" w:rsidTr="00560873">
        <w:trPr>
          <w:trHeight w:val="487"/>
        </w:trPr>
        <w:tc>
          <w:tcPr>
            <w:tcW w:w="4469" w:type="dxa"/>
            <w:vAlign w:val="center"/>
          </w:tcPr>
          <w:p w14:paraId="49C8D0DF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Data e ora di arrivo a Modica</w:t>
            </w:r>
          </w:p>
        </w:tc>
        <w:tc>
          <w:tcPr>
            <w:tcW w:w="4598" w:type="dxa"/>
            <w:vAlign w:val="center"/>
          </w:tcPr>
          <w:p w14:paraId="3801CDA9" w14:textId="7E12C5A8" w:rsidR="004A1A48" w:rsidRPr="00560873" w:rsidRDefault="004A1A48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12660741" w14:textId="77777777" w:rsidTr="00560873">
        <w:trPr>
          <w:trHeight w:val="487"/>
        </w:trPr>
        <w:tc>
          <w:tcPr>
            <w:tcW w:w="4469" w:type="dxa"/>
            <w:vAlign w:val="center"/>
          </w:tcPr>
          <w:p w14:paraId="5FA7E888" w14:textId="5A4F3E06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Data e ora di </w:t>
            </w:r>
            <w:r w:rsidR="00696758" w:rsidRPr="00560873">
              <w:rPr>
                <w:rFonts w:ascii="Calibri" w:hAnsi="Calibri" w:cs="Calibri"/>
                <w:sz w:val="24"/>
                <w:szCs w:val="24"/>
                <w:lang w:val="it-IT"/>
              </w:rPr>
              <w:t>ri</w:t>
            </w: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partenza</w:t>
            </w:r>
            <w:r w:rsidR="00696758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da Modica</w:t>
            </w:r>
          </w:p>
        </w:tc>
        <w:tc>
          <w:tcPr>
            <w:tcW w:w="4598" w:type="dxa"/>
            <w:vAlign w:val="center"/>
          </w:tcPr>
          <w:p w14:paraId="4790A064" w14:textId="008B7BE3" w:rsidR="004A1A48" w:rsidRPr="00560873" w:rsidRDefault="004A1A48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  <w:tr w:rsidR="004A1A48" w:rsidRPr="00560873" w14:paraId="33E510BF" w14:textId="77777777" w:rsidTr="00560873">
        <w:trPr>
          <w:trHeight w:val="487"/>
        </w:trPr>
        <w:tc>
          <w:tcPr>
            <w:tcW w:w="4469" w:type="dxa"/>
            <w:vAlign w:val="center"/>
          </w:tcPr>
          <w:p w14:paraId="6F3103CE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Necessità di trasporto locale</w:t>
            </w:r>
          </w:p>
        </w:tc>
        <w:tc>
          <w:tcPr>
            <w:tcW w:w="4598" w:type="dxa"/>
            <w:vAlign w:val="center"/>
          </w:tcPr>
          <w:p w14:paraId="466BE2B5" w14:textId="7C0B883F" w:rsidR="004A1A48" w:rsidRPr="00560873" w:rsidRDefault="00560873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sdt>
              <w:sdtPr>
                <w:rPr>
                  <w:rFonts w:ascii="Segoe UI Symbol" w:hAnsi="Segoe UI Symbol" w:cs="Segoe UI Symbol"/>
                  <w:sz w:val="24"/>
                  <w:szCs w:val="24"/>
                  <w:lang w:val="it-IT"/>
                </w:rPr>
                <w:id w:val="-854650188"/>
                <w:placeholder>
                  <w:docPart w:val="DefaultPlaceholder_-1854013440"/>
                </w:placeholder>
              </w:sdtPr>
              <w:sdtEndPr/>
              <w:sdtContent>
                <w:r w:rsidR="008911FD" w:rsidRPr="00560873">
                  <w:rPr>
                    <w:rFonts w:ascii="Segoe UI Symbol" w:hAnsi="Segoe UI Symbol" w:cs="Segoe UI Symbol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Sì   </w:t>
            </w: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-10196996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No</w:t>
            </w:r>
          </w:p>
        </w:tc>
      </w:tr>
      <w:tr w:rsidR="004A1A48" w:rsidRPr="00560873" w14:paraId="19E975F1" w14:textId="77777777" w:rsidTr="00560873">
        <w:trPr>
          <w:trHeight w:val="487"/>
        </w:trPr>
        <w:tc>
          <w:tcPr>
            <w:tcW w:w="4469" w:type="dxa"/>
            <w:vAlign w:val="center"/>
          </w:tcPr>
          <w:p w14:paraId="75C044CD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Segnalazioni utili per il trasporto</w:t>
            </w:r>
          </w:p>
        </w:tc>
        <w:tc>
          <w:tcPr>
            <w:tcW w:w="4598" w:type="dxa"/>
            <w:vAlign w:val="center"/>
          </w:tcPr>
          <w:p w14:paraId="6C1C6F5F" w14:textId="5A19C006" w:rsidR="004A1A48" w:rsidRPr="00560873" w:rsidRDefault="004A1A48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</w:tbl>
    <w:p w14:paraId="2C5E5DB8" w14:textId="77777777" w:rsidR="004A1A48" w:rsidRPr="00560873" w:rsidRDefault="008911FD">
      <w:pPr>
        <w:pStyle w:val="Titolo3"/>
        <w:rPr>
          <w:rFonts w:ascii="Calibri" w:hAnsi="Calibri" w:cs="Calibri"/>
          <w:color w:val="000000" w:themeColor="text1"/>
          <w:sz w:val="24"/>
          <w:szCs w:val="24"/>
          <w:lang w:val="it-IT"/>
        </w:rPr>
      </w:pPr>
      <w:r w:rsidRPr="00560873">
        <w:rPr>
          <w:rFonts w:ascii="Calibri" w:hAnsi="Calibri" w:cs="Calibri"/>
          <w:color w:val="000000" w:themeColor="text1"/>
          <w:sz w:val="24"/>
          <w:szCs w:val="24"/>
          <w:lang w:val="it-IT"/>
        </w:rPr>
        <w:lastRenderedPageBreak/>
        <w:t>INFORMAZIONI ALIMENTARI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320"/>
        <w:gridCol w:w="4747"/>
      </w:tblGrid>
      <w:tr w:rsidR="004A1A48" w:rsidRPr="00560873" w14:paraId="56602D5E" w14:textId="77777777" w:rsidTr="00560873">
        <w:tc>
          <w:tcPr>
            <w:tcW w:w="4320" w:type="dxa"/>
            <w:vAlign w:val="center"/>
          </w:tcPr>
          <w:p w14:paraId="3B3E140A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Regime alimentare</w:t>
            </w:r>
          </w:p>
        </w:tc>
        <w:tc>
          <w:tcPr>
            <w:tcW w:w="4747" w:type="dxa"/>
            <w:vAlign w:val="center"/>
          </w:tcPr>
          <w:p w14:paraId="57D58709" w14:textId="77777777" w:rsidR="00696758" w:rsidRPr="00560873" w:rsidRDefault="00560873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sdt>
              <w:sdtPr>
                <w:rPr>
                  <w:rFonts w:ascii="Segoe UI Symbol" w:hAnsi="Segoe UI Symbol" w:cs="Segoe UI Symbol"/>
                  <w:sz w:val="24"/>
                  <w:szCs w:val="24"/>
                  <w:lang w:val="it-IT"/>
                </w:rPr>
                <w:id w:val="-14546401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Segoe UI Symbol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Standard   </w:t>
            </w: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-13623467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Vegetariano   </w:t>
            </w: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14020997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Vegano   </w:t>
            </w:r>
          </w:p>
          <w:p w14:paraId="5793A650" w14:textId="29ACBD8A" w:rsidR="004A1A48" w:rsidRPr="00560873" w:rsidRDefault="00560873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sdt>
              <w:sdtPr>
                <w:rPr>
                  <w:rFonts w:ascii="Calibri" w:hAnsi="Calibri" w:cs="Calibri"/>
                  <w:sz w:val="24"/>
                  <w:szCs w:val="24"/>
                  <w:lang w:val="it-IT"/>
                </w:rPr>
                <w:id w:val="1070968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6758" w:rsidRPr="00560873">
                  <w:rPr>
                    <w:rFonts w:ascii="MS Gothic" w:eastAsia="MS Gothic" w:hAnsi="MS Gothic" w:cs="Calibri"/>
                    <w:sz w:val="24"/>
                    <w:szCs w:val="24"/>
                    <w:lang w:val="it-IT"/>
                  </w:rPr>
                  <w:t>☐</w:t>
                </w:r>
              </w:sdtContent>
            </w:sdt>
            <w:r w:rsidR="00696758" w:rsidRPr="00560873">
              <w:rPr>
                <w:rFonts w:ascii="Calibri" w:hAnsi="Calibri" w:cs="Calibri"/>
                <w:sz w:val="24"/>
                <w:szCs w:val="24"/>
                <w:lang w:val="it-IT"/>
              </w:rPr>
              <w:t xml:space="preserve"> </w:t>
            </w:r>
            <w:r w:rsidR="008911FD" w:rsidRPr="00560873">
              <w:rPr>
                <w:rFonts w:ascii="Calibri" w:hAnsi="Calibri" w:cs="Calibri"/>
                <w:sz w:val="24"/>
                <w:szCs w:val="24"/>
                <w:lang w:val="it-IT"/>
              </w:rPr>
              <w:t>Altro: ________</w:t>
            </w:r>
            <w:r w:rsidR="00696758" w:rsidRPr="00560873">
              <w:rPr>
                <w:rFonts w:ascii="Calibri" w:hAnsi="Calibri" w:cs="Calibri"/>
                <w:sz w:val="24"/>
                <w:szCs w:val="24"/>
                <w:lang w:val="it-IT"/>
              </w:rPr>
              <w:t>_________</w:t>
            </w:r>
          </w:p>
        </w:tc>
      </w:tr>
      <w:tr w:rsidR="004A1A48" w:rsidRPr="00560873" w14:paraId="55F6D306" w14:textId="77777777" w:rsidTr="00560873">
        <w:tc>
          <w:tcPr>
            <w:tcW w:w="4320" w:type="dxa"/>
            <w:vAlign w:val="center"/>
          </w:tcPr>
          <w:p w14:paraId="42B954FA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Allergie / Intolleranze</w:t>
            </w:r>
          </w:p>
        </w:tc>
        <w:tc>
          <w:tcPr>
            <w:tcW w:w="4747" w:type="dxa"/>
            <w:vAlign w:val="center"/>
          </w:tcPr>
          <w:p w14:paraId="5AFDCEE3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br/>
            </w:r>
          </w:p>
        </w:tc>
      </w:tr>
      <w:tr w:rsidR="004A1A48" w:rsidRPr="00560873" w14:paraId="4D5E2455" w14:textId="77777777" w:rsidTr="00560873">
        <w:tc>
          <w:tcPr>
            <w:tcW w:w="4320" w:type="dxa"/>
            <w:vAlign w:val="center"/>
          </w:tcPr>
          <w:p w14:paraId="790A70FB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Note aggiuntive</w:t>
            </w:r>
          </w:p>
        </w:tc>
        <w:tc>
          <w:tcPr>
            <w:tcW w:w="4747" w:type="dxa"/>
            <w:vAlign w:val="center"/>
          </w:tcPr>
          <w:p w14:paraId="209D4B4A" w14:textId="77777777" w:rsidR="004A1A48" w:rsidRPr="00560873" w:rsidRDefault="008911FD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br/>
            </w:r>
          </w:p>
        </w:tc>
      </w:tr>
      <w:tr w:rsidR="00D510B9" w:rsidRPr="00560873" w14:paraId="104D777D" w14:textId="77777777" w:rsidTr="00560873">
        <w:trPr>
          <w:trHeight w:val="516"/>
        </w:trPr>
        <w:tc>
          <w:tcPr>
            <w:tcW w:w="4320" w:type="dxa"/>
            <w:vAlign w:val="center"/>
          </w:tcPr>
          <w:p w14:paraId="0BE1EB7C" w14:textId="15636056" w:rsidR="00D510B9" w:rsidRPr="00560873" w:rsidRDefault="00D510B9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  <w:r w:rsidRPr="00560873">
              <w:rPr>
                <w:rFonts w:ascii="Calibri" w:hAnsi="Calibri" w:cs="Calibri"/>
                <w:sz w:val="24"/>
                <w:szCs w:val="24"/>
                <w:lang w:val="it-IT"/>
              </w:rPr>
              <w:t>ULTERIORI SEGNALAZIONI</w:t>
            </w:r>
          </w:p>
        </w:tc>
        <w:tc>
          <w:tcPr>
            <w:tcW w:w="4747" w:type="dxa"/>
            <w:vAlign w:val="center"/>
          </w:tcPr>
          <w:p w14:paraId="7513B681" w14:textId="77777777" w:rsidR="00D510B9" w:rsidRPr="00560873" w:rsidRDefault="00D510B9" w:rsidP="00560873">
            <w:pPr>
              <w:rPr>
                <w:rFonts w:ascii="Calibri" w:hAnsi="Calibri" w:cs="Calibri"/>
                <w:sz w:val="24"/>
                <w:szCs w:val="24"/>
                <w:lang w:val="it-IT"/>
              </w:rPr>
            </w:pPr>
          </w:p>
        </w:tc>
      </w:tr>
    </w:tbl>
    <w:p w14:paraId="2CAA7A94" w14:textId="77777777" w:rsidR="00D510B9" w:rsidRPr="00560873" w:rsidRDefault="00D510B9">
      <w:pPr>
        <w:rPr>
          <w:rFonts w:ascii="Calibri" w:hAnsi="Calibri" w:cs="Calibri"/>
          <w:sz w:val="24"/>
          <w:szCs w:val="24"/>
          <w:lang w:val="it-IT"/>
        </w:rPr>
      </w:pPr>
    </w:p>
    <w:p w14:paraId="14A04593" w14:textId="59F69D67" w:rsidR="004A1A48" w:rsidRPr="00560873" w:rsidRDefault="008911FD" w:rsidP="009970C3">
      <w:pPr>
        <w:spacing w:after="120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sz w:val="24"/>
          <w:szCs w:val="24"/>
          <w:lang w:val="it-IT"/>
        </w:rPr>
        <w:t>Data: __________________________</w:t>
      </w:r>
      <w:r w:rsidR="00D510B9" w:rsidRPr="00560873">
        <w:rPr>
          <w:rFonts w:ascii="Calibri" w:hAnsi="Calibri" w:cs="Calibri"/>
          <w:sz w:val="24"/>
          <w:szCs w:val="24"/>
          <w:lang w:val="it-IT"/>
        </w:rPr>
        <w:t xml:space="preserve">                                               </w:t>
      </w:r>
      <w:r w:rsidRPr="00560873">
        <w:rPr>
          <w:rFonts w:ascii="Calibri" w:hAnsi="Calibri" w:cs="Calibri"/>
          <w:sz w:val="24"/>
          <w:szCs w:val="24"/>
          <w:lang w:val="it-IT"/>
        </w:rPr>
        <w:t>Firma del Dirigente Scolastico</w:t>
      </w:r>
    </w:p>
    <w:p w14:paraId="640FAD4F" w14:textId="77777777" w:rsidR="009970C3" w:rsidRPr="00560873" w:rsidRDefault="008911FD" w:rsidP="009970C3">
      <w:pPr>
        <w:jc w:val="right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sz w:val="24"/>
          <w:szCs w:val="24"/>
          <w:lang w:val="it-IT"/>
        </w:rPr>
        <w:t>______________________________</w:t>
      </w:r>
      <w:r w:rsidR="009970C3" w:rsidRPr="00560873">
        <w:rPr>
          <w:rFonts w:ascii="Calibri" w:hAnsi="Calibri" w:cs="Calibri"/>
          <w:sz w:val="24"/>
          <w:szCs w:val="24"/>
          <w:lang w:val="it-IT"/>
        </w:rPr>
        <w:t xml:space="preserve">  </w:t>
      </w:r>
    </w:p>
    <w:p w14:paraId="41807F5D" w14:textId="4878AD6E" w:rsidR="009970C3" w:rsidRPr="00560873" w:rsidRDefault="009970C3" w:rsidP="009970C3">
      <w:pPr>
        <w:jc w:val="right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sz w:val="24"/>
          <w:szCs w:val="24"/>
          <w:lang w:val="it-IT"/>
        </w:rPr>
        <w:t>Timbro dell’Istituto</w:t>
      </w:r>
    </w:p>
    <w:p w14:paraId="6399C9C7" w14:textId="79A2F53D" w:rsidR="004A1A48" w:rsidRPr="00560873" w:rsidRDefault="004A1A48" w:rsidP="00D510B9">
      <w:pPr>
        <w:jc w:val="right"/>
        <w:rPr>
          <w:rFonts w:ascii="Calibri" w:hAnsi="Calibri" w:cs="Calibri"/>
          <w:sz w:val="24"/>
          <w:szCs w:val="24"/>
          <w:lang w:val="it-IT"/>
        </w:rPr>
      </w:pPr>
    </w:p>
    <w:p w14:paraId="000AF0A7" w14:textId="77777777" w:rsidR="00696758" w:rsidRPr="00560873" w:rsidRDefault="00696758">
      <w:pPr>
        <w:rPr>
          <w:rFonts w:ascii="Calibri" w:hAnsi="Calibri" w:cs="Calibri"/>
          <w:b/>
          <w:bCs/>
          <w:sz w:val="24"/>
          <w:szCs w:val="24"/>
          <w:lang w:val="it-IT"/>
        </w:rPr>
      </w:pP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br w:type="page"/>
      </w:r>
    </w:p>
    <w:p w14:paraId="000EEF80" w14:textId="65015AF2" w:rsidR="004F5A1C" w:rsidRPr="00560873" w:rsidRDefault="00250228" w:rsidP="004F5A1C">
      <w:pPr>
        <w:spacing w:after="0"/>
        <w:rPr>
          <w:rFonts w:ascii="Calibri" w:hAnsi="Calibri" w:cs="Calibri"/>
          <w:b/>
          <w:bCs/>
          <w:sz w:val="28"/>
          <w:szCs w:val="24"/>
          <w:lang w:val="it-IT"/>
        </w:rPr>
      </w:pPr>
      <w:r w:rsidRPr="00560873">
        <w:rPr>
          <w:rFonts w:ascii="Calibri" w:hAnsi="Calibri" w:cs="Calibri"/>
          <w:b/>
          <w:bCs/>
          <w:sz w:val="28"/>
          <w:szCs w:val="24"/>
          <w:lang w:val="it-IT"/>
        </w:rPr>
        <w:lastRenderedPageBreak/>
        <w:t xml:space="preserve">Sistemazione in hotel: </w:t>
      </w:r>
      <w:r w:rsidR="00B06389" w:rsidRPr="00560873">
        <w:rPr>
          <w:rFonts w:ascii="Calibri" w:hAnsi="Calibri" w:cs="Calibri"/>
          <w:b/>
          <w:bCs/>
          <w:sz w:val="28"/>
          <w:szCs w:val="24"/>
          <w:lang w:val="it-IT"/>
        </w:rPr>
        <w:t> </w:t>
      </w:r>
    </w:p>
    <w:p w14:paraId="3A71BE6A" w14:textId="2C43603F" w:rsidR="00696758" w:rsidRPr="00560873" w:rsidRDefault="00B06389" w:rsidP="004F5A1C">
      <w:pPr>
        <w:spacing w:after="100" w:afterAutospacing="1"/>
        <w:rPr>
          <w:rFonts w:ascii="Calibri" w:hAnsi="Calibri" w:cs="Calibri"/>
          <w:b/>
          <w:bCs/>
          <w:sz w:val="24"/>
          <w:szCs w:val="24"/>
          <w:lang w:val="it-IT"/>
        </w:rPr>
      </w:pPr>
      <w:r w:rsidRPr="00560873">
        <w:rPr>
          <w:rFonts w:ascii="Calibri" w:hAnsi="Calibri" w:cs="Calibri"/>
          <w:sz w:val="24"/>
          <w:szCs w:val="24"/>
          <w:lang w:val="it-IT"/>
        </w:rPr>
        <w:t xml:space="preserve">pernottamento, ricca colazione a buffet con assortimento di prodotti dolci e salati, rete </w:t>
      </w:r>
      <w:proofErr w:type="spellStart"/>
      <w:r w:rsidRPr="00560873">
        <w:rPr>
          <w:rFonts w:ascii="Calibri" w:hAnsi="Calibri" w:cs="Calibri"/>
          <w:sz w:val="24"/>
          <w:szCs w:val="24"/>
          <w:lang w:val="it-IT"/>
        </w:rPr>
        <w:t>wifi</w:t>
      </w:r>
      <w:proofErr w:type="spellEnd"/>
      <w:r w:rsidRPr="00560873">
        <w:rPr>
          <w:rFonts w:ascii="Calibri" w:hAnsi="Calibri" w:cs="Calibri"/>
          <w:sz w:val="24"/>
          <w:szCs w:val="24"/>
          <w:lang w:val="it-IT"/>
        </w:rPr>
        <w:t xml:space="preserve"> in tutta la struttura, accesso alla piscina esterna.</w:t>
      </w:r>
    </w:p>
    <w:p w14:paraId="3D40ACA9" w14:textId="3EBED803" w:rsidR="004F5A1C" w:rsidRPr="00560873" w:rsidRDefault="00B06389" w:rsidP="00696758">
      <w:pPr>
        <w:spacing w:after="0"/>
        <w:rPr>
          <w:rFonts w:ascii="Calibri" w:hAnsi="Calibri" w:cs="Calibri"/>
          <w:b/>
          <w:bCs/>
          <w:i/>
          <w:iCs/>
          <w:color w:val="0070C0"/>
          <w:sz w:val="28"/>
          <w:szCs w:val="28"/>
          <w:lang w:val="it-IT"/>
        </w:rPr>
      </w:pPr>
      <w:r w:rsidRPr="00560873">
        <w:rPr>
          <w:rFonts w:ascii="Calibri" w:hAnsi="Calibri" w:cs="Calibri"/>
          <w:i/>
          <w:iCs/>
          <w:color w:val="0070C0"/>
          <w:sz w:val="28"/>
          <w:szCs w:val="28"/>
          <w:lang w:val="it-IT"/>
        </w:rPr>
        <w:t>Modica Palace Hotel****</w:t>
      </w:r>
      <w:r w:rsidR="004F5A1C" w:rsidRPr="00560873">
        <w:rPr>
          <w:rFonts w:ascii="Calibri" w:hAnsi="Calibri" w:cs="Calibri"/>
          <w:b/>
          <w:bCs/>
          <w:i/>
          <w:iCs/>
          <w:color w:val="0070C0"/>
          <w:sz w:val="28"/>
          <w:szCs w:val="28"/>
          <w:lang w:val="it-IT"/>
        </w:rPr>
        <w:t xml:space="preserve"> </w:t>
      </w:r>
    </w:p>
    <w:p w14:paraId="24EC549C" w14:textId="76D0A46C" w:rsidR="004F5A1C" w:rsidRPr="00560873" w:rsidRDefault="004F5A1C" w:rsidP="004F5A1C">
      <w:pPr>
        <w:spacing w:after="100" w:afterAutospacing="1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>camera matrimoniale uso singola</w:t>
      </w:r>
      <w:r w:rsidRPr="00560873">
        <w:rPr>
          <w:rFonts w:ascii="Calibri" w:hAnsi="Calibri" w:cs="Calibri"/>
          <w:sz w:val="24"/>
          <w:szCs w:val="24"/>
          <w:lang w:val="it-IT"/>
        </w:rPr>
        <w:t>: € 75,00 per camera per notte</w:t>
      </w:r>
      <w:r w:rsidRPr="00560873">
        <w:rPr>
          <w:rFonts w:ascii="Calibri" w:hAnsi="Calibri" w:cs="Calibri"/>
          <w:sz w:val="24"/>
          <w:szCs w:val="24"/>
          <w:lang w:val="it-IT"/>
        </w:rPr>
        <w:br/>
      </w: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>camera matrimoniale/doppia</w:t>
      </w:r>
      <w:r w:rsidRPr="00560873">
        <w:rPr>
          <w:rFonts w:ascii="Calibri" w:hAnsi="Calibri" w:cs="Calibri"/>
          <w:sz w:val="24"/>
          <w:szCs w:val="24"/>
          <w:lang w:val="it-IT"/>
        </w:rPr>
        <w:t>: € 90,00 per camera per notte</w:t>
      </w:r>
    </w:p>
    <w:p w14:paraId="4C8093E9" w14:textId="20A3618F" w:rsidR="00B06389" w:rsidRPr="00560873" w:rsidRDefault="003124FF" w:rsidP="00250228">
      <w:pPr>
        <w:spacing w:after="100" w:afterAutospacing="1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noProof/>
          <w:sz w:val="24"/>
          <w:szCs w:val="24"/>
          <w:lang w:val="it-IT"/>
        </w:rPr>
        <w:drawing>
          <wp:inline distT="0" distB="0" distL="0" distR="0" wp14:anchorId="00BF2665" wp14:editId="1106AC4F">
            <wp:extent cx="1485265" cy="1074413"/>
            <wp:effectExtent l="0" t="0" r="635" b="0"/>
            <wp:docPr id="1326130449" name="Immagine 7" descr="Modica Palace Hotel, Modica (prezzi aggiornati per il 20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odica Palace Hotel, Modica (prezzi aggiornati per il 2026)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91" cy="110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0873">
        <w:rPr>
          <w:rFonts w:ascii="Calibri" w:hAnsi="Calibri" w:cs="Calibri"/>
          <w:noProof/>
          <w:sz w:val="24"/>
          <w:szCs w:val="24"/>
          <w:lang w:val="it-IT"/>
        </w:rPr>
        <w:drawing>
          <wp:inline distT="0" distB="0" distL="0" distR="0" wp14:anchorId="4A7EAC79" wp14:editId="5EE35F28">
            <wp:extent cx="1424940" cy="1088880"/>
            <wp:effectExtent l="0" t="0" r="3810" b="0"/>
            <wp:docPr id="1112037093" name="Immagine 10" descr="Immagine che contiene interno, muro, interior design, cuscin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037093" name="Immagine 10" descr="Immagine che contiene interno, muro, interior design, cuscino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249" cy="111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0638" w:rsidRPr="00560873">
        <w:rPr>
          <w:rFonts w:ascii="Calibri" w:hAnsi="Calibri" w:cs="Calibri"/>
          <w:noProof/>
          <w:sz w:val="24"/>
          <w:szCs w:val="24"/>
          <w:lang w:val="it-IT"/>
        </w:rPr>
        <w:drawing>
          <wp:inline distT="0" distB="0" distL="0" distR="0" wp14:anchorId="1FF8D87A" wp14:editId="467F99A1">
            <wp:extent cx="1379220" cy="1090604"/>
            <wp:effectExtent l="0" t="0" r="0" b="0"/>
            <wp:docPr id="560967551" name="Immagine 12" descr="Modica Palace Hotel, Modica | Nitrodi Viag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odica Palace Hotel, Modica | Nitrodi Viaggi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56" cy="1130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C05" w:rsidRPr="00560873">
        <w:rPr>
          <w:rFonts w:ascii="Calibri" w:hAnsi="Calibri" w:cs="Calibri"/>
          <w:noProof/>
          <w:sz w:val="24"/>
          <w:szCs w:val="24"/>
          <w:lang w:val="it-IT"/>
        </w:rPr>
        <w:drawing>
          <wp:inline distT="0" distB="0" distL="0" distR="0" wp14:anchorId="36E27EDF" wp14:editId="13D67983">
            <wp:extent cx="1135380" cy="1081241"/>
            <wp:effectExtent l="0" t="0" r="7620" b="5080"/>
            <wp:docPr id="1606221518" name="Immagine 13" descr="Modica Palace Hotel, Modica | Nitrodi Viag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odica Palace Hotel, Modica | Nitrodi Viaggi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336" cy="1108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EA777E7" w14:textId="77777777" w:rsidR="003124FF" w:rsidRPr="00560873" w:rsidRDefault="00B06389" w:rsidP="00696758">
      <w:pPr>
        <w:spacing w:after="0"/>
        <w:rPr>
          <w:rFonts w:ascii="Calibri" w:hAnsi="Calibri" w:cs="Calibri"/>
          <w:i/>
          <w:iCs/>
          <w:color w:val="0070C0"/>
          <w:sz w:val="28"/>
          <w:szCs w:val="28"/>
          <w:lang w:val="it-IT"/>
        </w:rPr>
      </w:pPr>
      <w:r w:rsidRPr="00560873">
        <w:rPr>
          <w:rFonts w:ascii="Calibri" w:hAnsi="Calibri" w:cs="Calibri"/>
          <w:i/>
          <w:iCs/>
          <w:color w:val="0070C0"/>
          <w:sz w:val="28"/>
          <w:szCs w:val="28"/>
          <w:lang w:val="it-IT"/>
        </w:rPr>
        <w:t>Modica Boutique Hotel****</w:t>
      </w:r>
    </w:p>
    <w:p w14:paraId="6EAE8B3C" w14:textId="39207EA6" w:rsidR="003124FF" w:rsidRPr="00560873" w:rsidRDefault="00B06389" w:rsidP="004F5A1C">
      <w:pPr>
        <w:spacing w:after="0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 xml:space="preserve">camera matrimoniale uso singola: </w:t>
      </w:r>
      <w:r w:rsidRPr="00560873">
        <w:rPr>
          <w:rFonts w:ascii="Calibri" w:hAnsi="Calibri" w:cs="Calibri"/>
          <w:sz w:val="24"/>
          <w:szCs w:val="24"/>
          <w:lang w:val="it-IT"/>
        </w:rPr>
        <w:t>€ 75,00 per camera per notte</w:t>
      </w:r>
    </w:p>
    <w:p w14:paraId="2982AF13" w14:textId="5806AD42" w:rsidR="00B06389" w:rsidRPr="00560873" w:rsidRDefault="003124FF" w:rsidP="001F323C">
      <w:pPr>
        <w:spacing w:after="100" w:afterAutospacing="1"/>
        <w:rPr>
          <w:rFonts w:ascii="Calibri" w:hAnsi="Calibri" w:cs="Calibri"/>
          <w:sz w:val="24"/>
          <w:szCs w:val="24"/>
          <w:lang w:val="it-IT"/>
        </w:rPr>
      </w:pPr>
      <w:r w:rsidRPr="00560873">
        <w:rPr>
          <w:rFonts w:ascii="Calibri" w:hAnsi="Calibri" w:cs="Calibri"/>
          <w:b/>
          <w:bCs/>
          <w:sz w:val="24"/>
          <w:szCs w:val="24"/>
          <w:lang w:val="it-IT"/>
        </w:rPr>
        <w:t xml:space="preserve">camera matrimoniale/doppia: </w:t>
      </w:r>
      <w:r w:rsidRPr="00560873">
        <w:rPr>
          <w:rFonts w:ascii="Calibri" w:hAnsi="Calibri" w:cs="Calibri"/>
          <w:sz w:val="24"/>
          <w:szCs w:val="24"/>
          <w:lang w:val="it-IT"/>
        </w:rPr>
        <w:t>€ 90,00 per camera per notte</w:t>
      </w:r>
    </w:p>
    <w:p w14:paraId="54A5A11D" w14:textId="133FB633" w:rsidR="00B06389" w:rsidRPr="00696758" w:rsidRDefault="00B06389" w:rsidP="00B06389">
      <w:pPr>
        <w:spacing w:after="100" w:afterAutospacing="1"/>
        <w:rPr>
          <w:rFonts w:ascii="Calibri" w:hAnsi="Calibri" w:cs="Calibri"/>
          <w:sz w:val="24"/>
          <w:szCs w:val="24"/>
        </w:rPr>
      </w:pPr>
      <w:r w:rsidRPr="00560873">
        <w:rPr>
          <w:rFonts w:ascii="Calibri" w:hAnsi="Calibri" w:cs="Calibri"/>
          <w:noProof/>
          <w:sz w:val="24"/>
          <w:szCs w:val="24"/>
          <w:lang w:val="it-IT"/>
        </w:rPr>
        <w:drawing>
          <wp:inline distT="0" distB="0" distL="0" distR="0" wp14:anchorId="7508C28D" wp14:editId="27BE2F99">
            <wp:extent cx="1363980" cy="1363980"/>
            <wp:effectExtent l="0" t="0" r="7620" b="7620"/>
            <wp:docPr id="1773741991" name="Immagine 2" descr="Immagine che contiene interno, muro, arredo, interior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741991" name="Immagine 2" descr="Immagine che contiene interno, muro, arredo, interior design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36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96758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D2482F3" wp14:editId="1409AE23">
            <wp:extent cx="1363980" cy="1363980"/>
            <wp:effectExtent l="0" t="0" r="7620" b="7620"/>
            <wp:docPr id="1401364787" name="Immagine 3" descr="modicaboutiquehotel it gallery 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odicaboutiquehotel it gallery 0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24FF" w:rsidRPr="00696758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1D340E2" wp14:editId="462E71AA">
            <wp:extent cx="1461135" cy="1363513"/>
            <wp:effectExtent l="0" t="0" r="5715" b="8255"/>
            <wp:docPr id="966127613" name="Immagine 5" descr="Immagine che contiene aria aperta, cielo, edificio, Polifunzional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127613" name="Immagine 5" descr="Immagine che contiene aria aperta, cielo, edificio, Polifunzionale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63" cy="1392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124FF" w:rsidRPr="00696758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C328D1E" wp14:editId="7C637F48">
            <wp:extent cx="1196340" cy="1366255"/>
            <wp:effectExtent l="0" t="0" r="3810" b="5715"/>
            <wp:docPr id="49444856" name="Immagine 6" descr="Modica Boutique Hotel, Italia | Da 90 €| Offerte Ag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odica Boutique Hotel, Italia | Da 90 €| Offerte Agod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336" cy="142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758">
        <w:rPr>
          <w:rFonts w:ascii="Calibri" w:hAnsi="Calibri" w:cs="Calibri"/>
          <w:b/>
          <w:bCs/>
          <w:sz w:val="24"/>
          <w:szCs w:val="24"/>
        </w:rPr>
        <w:br/>
      </w:r>
    </w:p>
    <w:p w14:paraId="1E679803" w14:textId="4892018C" w:rsidR="00B06389" w:rsidRPr="00696758" w:rsidRDefault="00B06389" w:rsidP="00B06389">
      <w:pPr>
        <w:spacing w:after="100" w:afterAutospacing="1"/>
        <w:rPr>
          <w:rFonts w:ascii="Calibri" w:hAnsi="Calibri" w:cs="Calibri"/>
          <w:sz w:val="24"/>
          <w:szCs w:val="24"/>
        </w:rPr>
      </w:pPr>
    </w:p>
    <w:sectPr w:rsidR="00B06389" w:rsidRPr="00696758" w:rsidSect="00696758">
      <w:pgSz w:w="12240" w:h="15840"/>
      <w:pgMar w:top="1440" w:right="1467" w:bottom="1440" w:left="15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Numeroelenco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Numeroelenco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Puntoelenco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Puntoelenc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1F323C"/>
    <w:rsid w:val="00250228"/>
    <w:rsid w:val="0029639D"/>
    <w:rsid w:val="002C3288"/>
    <w:rsid w:val="003124FF"/>
    <w:rsid w:val="00313B3E"/>
    <w:rsid w:val="00326F90"/>
    <w:rsid w:val="003E4C05"/>
    <w:rsid w:val="00413EE7"/>
    <w:rsid w:val="00427BC4"/>
    <w:rsid w:val="004A1A48"/>
    <w:rsid w:val="004F5A1C"/>
    <w:rsid w:val="00560873"/>
    <w:rsid w:val="005D1401"/>
    <w:rsid w:val="00696758"/>
    <w:rsid w:val="008911FD"/>
    <w:rsid w:val="009970C3"/>
    <w:rsid w:val="00A11A12"/>
    <w:rsid w:val="00A54460"/>
    <w:rsid w:val="00A969B9"/>
    <w:rsid w:val="00AA1D8D"/>
    <w:rsid w:val="00B06389"/>
    <w:rsid w:val="00B47730"/>
    <w:rsid w:val="00BB0638"/>
    <w:rsid w:val="00CB0664"/>
    <w:rsid w:val="00D510B9"/>
    <w:rsid w:val="00DD514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359EED"/>
  <w14:defaultImageDpi w14:val="300"/>
  <w15:docId w15:val="{C8BE46AD-07A9-43CF-AE21-6E18BFEB4B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FC693F"/>
  </w:style>
  <w:style w:type="paragraph" w:styleId="Titolo1">
    <w:name w:val="heading 1"/>
    <w:basedOn w:val="Normale"/>
    <w:next w:val="Normale"/>
    <w:link w:val="Titolo1Carattere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618BF"/>
  </w:style>
  <w:style w:type="paragraph" w:styleId="Pidipagina">
    <w:name w:val="footer"/>
    <w:basedOn w:val="Normale"/>
    <w:link w:val="PidipaginaCarattere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618BF"/>
  </w:style>
  <w:style w:type="paragraph" w:styleId="Nessunaspaziatura">
    <w:name w:val="No Spacing"/>
    <w:uiPriority w:val="1"/>
    <w:qFormat/>
    <w:rsid w:val="00FC693F"/>
    <w:pPr>
      <w:spacing w:after="0" w:line="240" w:lineRule="auto"/>
    </w:pPr>
  </w:style>
  <w:style w:type="character" w:customStyle="1" w:styleId="Titolo1Carattere">
    <w:name w:val="Titolo 1 Carattere"/>
    <w:basedOn w:val="Carpredefinitoparagrafo"/>
    <w:link w:val="Tito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">
    <w:name w:val="Title"/>
    <w:basedOn w:val="Normale"/>
    <w:next w:val="Normale"/>
    <w:link w:val="TitoloCarattere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oloCarattere">
    <w:name w:val="Titolo Carattere"/>
    <w:basedOn w:val="Carpredefinitoparagrafo"/>
    <w:link w:val="Tito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FC693F"/>
    <w:pPr>
      <w:ind w:left="720"/>
      <w:contextualSpacing/>
    </w:pPr>
  </w:style>
  <w:style w:type="paragraph" w:styleId="Corpotesto">
    <w:name w:val="Body Text"/>
    <w:basedOn w:val="Normale"/>
    <w:link w:val="CorpotestoCarattere"/>
    <w:uiPriority w:val="99"/>
    <w:unhideWhenUsed/>
    <w:rsid w:val="00AA1D8D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AA1D8D"/>
  </w:style>
  <w:style w:type="paragraph" w:styleId="Corpodeltesto2">
    <w:name w:val="Body Text 2"/>
    <w:basedOn w:val="Normale"/>
    <w:link w:val="Corpodeltesto2Carattere"/>
    <w:uiPriority w:val="99"/>
    <w:unhideWhenUsed/>
    <w:rsid w:val="00AA1D8D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rsid w:val="00AA1D8D"/>
  </w:style>
  <w:style w:type="paragraph" w:styleId="Corpodeltesto3">
    <w:name w:val="Body Text 3"/>
    <w:basedOn w:val="Normale"/>
    <w:link w:val="Corpodeltesto3Carattere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rsid w:val="00AA1D8D"/>
    <w:rPr>
      <w:sz w:val="16"/>
      <w:szCs w:val="16"/>
    </w:rPr>
  </w:style>
  <w:style w:type="paragraph" w:styleId="Elenco">
    <w:name w:val="List"/>
    <w:basedOn w:val="Normale"/>
    <w:uiPriority w:val="99"/>
    <w:unhideWhenUsed/>
    <w:rsid w:val="00AA1D8D"/>
    <w:pPr>
      <w:ind w:left="360" w:hanging="360"/>
      <w:contextualSpacing/>
    </w:pPr>
  </w:style>
  <w:style w:type="paragraph" w:styleId="Elenco2">
    <w:name w:val="List 2"/>
    <w:basedOn w:val="Normale"/>
    <w:uiPriority w:val="99"/>
    <w:unhideWhenUsed/>
    <w:rsid w:val="00326F90"/>
    <w:pPr>
      <w:ind w:left="720" w:hanging="360"/>
      <w:contextualSpacing/>
    </w:pPr>
  </w:style>
  <w:style w:type="paragraph" w:styleId="Elenco3">
    <w:name w:val="List 3"/>
    <w:basedOn w:val="Normale"/>
    <w:uiPriority w:val="99"/>
    <w:unhideWhenUsed/>
    <w:rsid w:val="00326F90"/>
    <w:pPr>
      <w:ind w:left="1080" w:hanging="360"/>
      <w:contextualSpacing/>
    </w:pPr>
  </w:style>
  <w:style w:type="paragraph" w:styleId="Puntoelenco">
    <w:name w:val="List Bullet"/>
    <w:basedOn w:val="Normale"/>
    <w:uiPriority w:val="99"/>
    <w:unhideWhenUsed/>
    <w:rsid w:val="00326F90"/>
    <w:pPr>
      <w:numPr>
        <w:numId w:val="1"/>
      </w:numPr>
      <w:contextualSpacing/>
    </w:pPr>
  </w:style>
  <w:style w:type="paragraph" w:styleId="Puntoelenco2">
    <w:name w:val="List Bullet 2"/>
    <w:basedOn w:val="Normale"/>
    <w:uiPriority w:val="99"/>
    <w:unhideWhenUsed/>
    <w:rsid w:val="00326F90"/>
    <w:pPr>
      <w:numPr>
        <w:numId w:val="2"/>
      </w:numPr>
      <w:contextualSpacing/>
    </w:pPr>
  </w:style>
  <w:style w:type="paragraph" w:styleId="Puntoelenco3">
    <w:name w:val="List Bullet 3"/>
    <w:basedOn w:val="Normale"/>
    <w:uiPriority w:val="99"/>
    <w:unhideWhenUsed/>
    <w:rsid w:val="00326F90"/>
    <w:pPr>
      <w:numPr>
        <w:numId w:val="3"/>
      </w:numPr>
      <w:contextualSpacing/>
    </w:pPr>
  </w:style>
  <w:style w:type="paragraph" w:styleId="Numeroelenco">
    <w:name w:val="List Number"/>
    <w:basedOn w:val="Normale"/>
    <w:uiPriority w:val="99"/>
    <w:unhideWhenUsed/>
    <w:rsid w:val="00326F90"/>
    <w:pPr>
      <w:numPr>
        <w:numId w:val="5"/>
      </w:numPr>
      <w:contextualSpacing/>
    </w:pPr>
  </w:style>
  <w:style w:type="paragraph" w:styleId="Numeroelenco2">
    <w:name w:val="List Number 2"/>
    <w:basedOn w:val="Normale"/>
    <w:uiPriority w:val="99"/>
    <w:unhideWhenUsed/>
    <w:rsid w:val="0029639D"/>
    <w:pPr>
      <w:numPr>
        <w:numId w:val="6"/>
      </w:numPr>
      <w:contextualSpacing/>
    </w:pPr>
  </w:style>
  <w:style w:type="paragraph" w:styleId="Numeroelenco3">
    <w:name w:val="List Number 3"/>
    <w:basedOn w:val="Normale"/>
    <w:uiPriority w:val="99"/>
    <w:unhideWhenUsed/>
    <w:rsid w:val="0029639D"/>
    <w:pPr>
      <w:numPr>
        <w:numId w:val="7"/>
      </w:numPr>
      <w:contextualSpacing/>
    </w:pPr>
  </w:style>
  <w:style w:type="paragraph" w:styleId="Elencocontinua">
    <w:name w:val="List Continue"/>
    <w:basedOn w:val="Normale"/>
    <w:uiPriority w:val="99"/>
    <w:unhideWhenUsed/>
    <w:rsid w:val="0029639D"/>
    <w:pPr>
      <w:spacing w:after="120"/>
      <w:ind w:left="360"/>
      <w:contextualSpacing/>
    </w:pPr>
  </w:style>
  <w:style w:type="paragraph" w:styleId="Elencocontinua2">
    <w:name w:val="List Continue 2"/>
    <w:basedOn w:val="Normale"/>
    <w:uiPriority w:val="99"/>
    <w:unhideWhenUsed/>
    <w:rsid w:val="0029639D"/>
    <w:pPr>
      <w:spacing w:after="120"/>
      <w:ind w:left="720"/>
      <w:contextualSpacing/>
    </w:pPr>
  </w:style>
  <w:style w:type="paragraph" w:styleId="Elencocontinua3">
    <w:name w:val="List Continue 3"/>
    <w:basedOn w:val="Normale"/>
    <w:uiPriority w:val="99"/>
    <w:unhideWhenUsed/>
    <w:rsid w:val="0029639D"/>
    <w:pPr>
      <w:spacing w:after="120"/>
      <w:ind w:left="1080"/>
      <w:contextualSpacing/>
    </w:pPr>
  </w:style>
  <w:style w:type="paragraph" w:styleId="Testomacro">
    <w:name w:val="macro"/>
    <w:link w:val="TestomacroCarattere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stomacroCarattere">
    <w:name w:val="Testo macro Carattere"/>
    <w:basedOn w:val="Carpredefinitoparagrafo"/>
    <w:link w:val="Testomacro"/>
    <w:uiPriority w:val="99"/>
    <w:rsid w:val="0029639D"/>
    <w:rPr>
      <w:rFonts w:ascii="Courier" w:hAnsi="Courier"/>
      <w:sz w:val="20"/>
      <w:szCs w:val="20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FC693F"/>
    <w:rPr>
      <w:i/>
      <w:iCs/>
      <w:color w:val="000000" w:themeColor="text1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FC693F"/>
    <w:rPr>
      <w:i/>
      <w:iCs/>
      <w:color w:val="000000" w:themeColor="text1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Enfasigrassetto">
    <w:name w:val="Strong"/>
    <w:basedOn w:val="Carpredefinitoparagrafo"/>
    <w:uiPriority w:val="22"/>
    <w:qFormat/>
    <w:rsid w:val="00FC693F"/>
    <w:rPr>
      <w:b/>
      <w:bCs/>
    </w:rPr>
  </w:style>
  <w:style w:type="character" w:styleId="Enfasicorsivo">
    <w:name w:val="Emphasis"/>
    <w:basedOn w:val="Carpredefinitoparagrafo"/>
    <w:uiPriority w:val="20"/>
    <w:qFormat/>
    <w:rsid w:val="00FC693F"/>
    <w:rPr>
      <w:i/>
      <w:iCs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FC693F"/>
    <w:rPr>
      <w:b/>
      <w:bCs/>
      <w:i/>
      <w:iCs/>
      <w:color w:val="4F81BD" w:themeColor="accent1"/>
    </w:rPr>
  </w:style>
  <w:style w:type="character" w:styleId="Enfasidelicata">
    <w:name w:val="Subtle Emphasis"/>
    <w:basedOn w:val="Carpredefinitoparagrafo"/>
    <w:uiPriority w:val="19"/>
    <w:qFormat/>
    <w:rsid w:val="00FC693F"/>
    <w:rPr>
      <w:i/>
      <w:iCs/>
      <w:color w:val="808080" w:themeColor="text1" w:themeTint="7F"/>
    </w:rPr>
  </w:style>
  <w:style w:type="character" w:styleId="Enfasiintensa">
    <w:name w:val="Intense Emphasis"/>
    <w:basedOn w:val="Carpredefinitoparagrafo"/>
    <w:uiPriority w:val="21"/>
    <w:qFormat/>
    <w:rsid w:val="00FC693F"/>
    <w:rPr>
      <w:b/>
      <w:bCs/>
      <w:i/>
      <w:iCs/>
      <w:color w:val="4F81BD" w:themeColor="accent1"/>
    </w:rPr>
  </w:style>
  <w:style w:type="character" w:styleId="Riferimentodelicato">
    <w:name w:val="Subtle Reference"/>
    <w:basedOn w:val="Carpredefinitoparagrafo"/>
    <w:uiPriority w:val="31"/>
    <w:qFormat/>
    <w:rsid w:val="00FC693F"/>
    <w:rPr>
      <w:smallCaps/>
      <w:color w:val="C0504D" w:themeColor="accent2"/>
      <w:u w:val="single"/>
    </w:rPr>
  </w:style>
  <w:style w:type="character" w:styleId="Riferimentointenso">
    <w:name w:val="Intense Reference"/>
    <w:basedOn w:val="Carpredefinitoparagrafo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itolodellibro">
    <w:name w:val="Book Title"/>
    <w:basedOn w:val="Carpredefinitoparagrafo"/>
    <w:uiPriority w:val="33"/>
    <w:qFormat/>
    <w:rsid w:val="00FC693F"/>
    <w:rPr>
      <w:b/>
      <w:bCs/>
      <w:smallCaps/>
      <w:spacing w:val="5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FC693F"/>
    <w:pPr>
      <w:outlineLvl w:val="9"/>
    </w:pPr>
  </w:style>
  <w:style w:type="table" w:styleId="Grigliatabella">
    <w:name w:val="Table Grid"/>
    <w:basedOn w:val="Tabellanormale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fondochiaro">
    <w:name w:val="Light Shading"/>
    <w:basedOn w:val="Tabellanormale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fondochiaro-Colore1">
    <w:name w:val="Light Shading Accent 1"/>
    <w:basedOn w:val="Tabellanormale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fondochiaro-Colore2">
    <w:name w:val="Light Shading Accent 2"/>
    <w:basedOn w:val="Tabellanormale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fondochiaro-Colore3">
    <w:name w:val="Light Shading Accent 3"/>
    <w:basedOn w:val="Tabellanormale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fondochiaro-Colore4">
    <w:name w:val="Light Shading Accent 4"/>
    <w:basedOn w:val="Tabellanormale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fondochiaro-Colore5">
    <w:name w:val="Light Shading Accent 5"/>
    <w:basedOn w:val="Tabellanormale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fondochiaro-Colore6">
    <w:name w:val="Light Shading Accent 6"/>
    <w:basedOn w:val="Tabellanormale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Elencochiaro">
    <w:name w:val="Light List"/>
    <w:basedOn w:val="Tabellanormale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Elencochiaro-Colore1">
    <w:name w:val="Light List Accent 1"/>
    <w:basedOn w:val="Tabellanormale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Elencochiaro-Colore2">
    <w:name w:val="Light List Accent 2"/>
    <w:basedOn w:val="Tabellanorma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Elencochiaro-Colore3">
    <w:name w:val="Light List Accent 3"/>
    <w:basedOn w:val="Tabellanorma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Elencochiaro-Colore4">
    <w:name w:val="Light List Accent 4"/>
    <w:basedOn w:val="Tabellanorma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Elencochiaro-Colore5">
    <w:name w:val="Light List Accent 5"/>
    <w:basedOn w:val="Tabellanorma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Elencochiaro-Colore6">
    <w:name w:val="Light List Accent 6"/>
    <w:basedOn w:val="Tabellanorma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Grigliachiara">
    <w:name w:val="Light Grid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gliachiara-Colore1">
    <w:name w:val="Light Grid Accent 1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igliachiara-Colore2">
    <w:name w:val="Light Grid Accent 2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Grigliachiara-Colore3">
    <w:name w:val="Light Grid Accent 3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Grigliachiara-Colore4">
    <w:name w:val="Light Grid Accent 4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Grigliachiara-Colore5">
    <w:name w:val="Light Grid Accent 5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Grigliachiara-Colore6">
    <w:name w:val="Light Grid Accent 6"/>
    <w:basedOn w:val="Tabellanorma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fondomedio1">
    <w:name w:val="Medium Shading 1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1">
    <w:name w:val="Medium Shading 1 Accent 1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2">
    <w:name w:val="Medium Shading 1 Accent 2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3">
    <w:name w:val="Medium Shading 1 Accent 3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4">
    <w:name w:val="Medium Shading 1 Accent 4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5">
    <w:name w:val="Medium Shading 1 Accent 5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6">
    <w:name w:val="Medium Shading 1 Accent 6"/>
    <w:basedOn w:val="Tabellanorma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2">
    <w:name w:val="Medium Shading 2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1">
    <w:name w:val="Medium Shading 2 Accent 1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2">
    <w:name w:val="Medium Shading 2 Accent 2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3">
    <w:name w:val="Medium Shading 2 Accent 3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5">
    <w:name w:val="Medium Shading 2 Accent 5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Elencomedio1">
    <w:name w:val="Medium List 1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Elencomedio1-Colore1">
    <w:name w:val="Medium List 1 Accent 1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Elencomedio1-Colore2">
    <w:name w:val="Medium List 1 Accent 2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Elencomedio1-Colore3">
    <w:name w:val="Medium List 1 Accent 3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Elencomedio1-Colore4">
    <w:name w:val="Medium List 1 Accent 4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Elencomedio1-Colore5">
    <w:name w:val="Medium List 1 Accent 5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Elencomedio1-Colore6">
    <w:name w:val="Medium List 1 Accent 6"/>
    <w:basedOn w:val="Tabellanorma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Elencomedio2">
    <w:name w:val="Medium List 2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1">
    <w:name w:val="Medium List 2 Accent 1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2">
    <w:name w:val="Medium List 2 Accent 2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3">
    <w:name w:val="Medium List 2 Accent 3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4">
    <w:name w:val="Medium List 2 Accent 4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5">
    <w:name w:val="Medium List 2 Accent 5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6">
    <w:name w:val="Medium List 2 Accent 6"/>
    <w:basedOn w:val="Tabellanorma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igliamedia1">
    <w:name w:val="Medium Grid 1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media1-Colore1">
    <w:name w:val="Medium Grid 1 Accent 1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gliamedia1-Colore2">
    <w:name w:val="Medium Grid 1 Accent 2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igliamedia1-Colore3">
    <w:name w:val="Medium Grid 1 Accent 3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igliamedia1-Colore4">
    <w:name w:val="Medium Grid 1 Accent 4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igliamedia1-Colore5">
    <w:name w:val="Medium Grid 1 Accent 5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igliamedia1-Colore6">
    <w:name w:val="Medium Grid 1 Accent 6"/>
    <w:basedOn w:val="Tabellanorma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Grigliamedia2">
    <w:name w:val="Medium Grid 2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1">
    <w:name w:val="Medium Grid 2 Accent 1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2">
    <w:name w:val="Medium Grid 2 Accent 2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3">
    <w:name w:val="Medium Grid 2 Accent 3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4">
    <w:name w:val="Medium Grid 2 Accent 4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5">
    <w:name w:val="Medium Grid 2 Accent 5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6">
    <w:name w:val="Medium Grid 2 Accent 6"/>
    <w:basedOn w:val="Tabellanorma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3">
    <w:name w:val="Medium Grid 3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gliamedia3-Colore1">
    <w:name w:val="Medium Grid 3 Accent 1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igliamedia3-Colore2">
    <w:name w:val="Medium Grid 3 Accent 2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Grigliamedia3-Colore3">
    <w:name w:val="Medium Grid 3 Accent 3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Grigliamedia3-Colore4">
    <w:name w:val="Medium Grid 3 Accent 4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Grigliamedia3-Colore5">
    <w:name w:val="Medium Grid 3 Accent 5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Grigliamedia3-Colore6">
    <w:name w:val="Medium Grid 3 Accent 6"/>
    <w:basedOn w:val="Tabellanorma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Elencoscuro">
    <w:name w:val="Dark List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Elencoscuro-Colore1">
    <w:name w:val="Dark List Accent 1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Elencoscuro-Colore2">
    <w:name w:val="Dark List Accent 2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Elencoscuro-Colore3">
    <w:name w:val="Dark List Accent 3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Elencoscuro-Colore4">
    <w:name w:val="Dark List Accent 4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Elencoscuro-Colore5">
    <w:name w:val="Dark List Accent 5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Elencoscuro-Colore6">
    <w:name w:val="Dark List Accent 6"/>
    <w:basedOn w:val="Tabellanorma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fondoacolori">
    <w:name w:val="Colorful Shading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1">
    <w:name w:val="Colorful Shading Accent 1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2">
    <w:name w:val="Colorful Shading Accent 2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3">
    <w:name w:val="Colorful Shading Accent 3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fondoacolori-Colore4">
    <w:name w:val="Colorful Shading Accent 4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5">
    <w:name w:val="Colorful Shading Accent 5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6">
    <w:name w:val="Colorful Shading Accent 6"/>
    <w:basedOn w:val="Tabellanorma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Elencoacolori">
    <w:name w:val="Colorful List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Elencoacolori-Colore1">
    <w:name w:val="Colorful List Accent 1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Elencoacolori-Colore2">
    <w:name w:val="Colorful List Accent 2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Elencoacolori-Colore3">
    <w:name w:val="Colorful List Accent 3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Elencoacolori-Colore4">
    <w:name w:val="Colorful List Accent 4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Elencoacolori-Colore5">
    <w:name w:val="Colorful List Accent 5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Elencoacolori-Colore6">
    <w:name w:val="Colorful List Accent 6"/>
    <w:basedOn w:val="Tabellanorma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gliaacolori">
    <w:name w:val="Colorful Grid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acolori-Colore1">
    <w:name w:val="Colorful Grid Accent 1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gliaacolori-Colore2">
    <w:name w:val="Colorful Grid Accent 2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igliaacolori-Colore3">
    <w:name w:val="Colorful Grid Accent 3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igliaacolori-Colore4">
    <w:name w:val="Colorful Grid Accent 4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igliaacolori-Colore5">
    <w:name w:val="Colorful Grid Accent 5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igliaacolori-Colore6">
    <w:name w:val="Colorful Grid Accent 6"/>
    <w:basedOn w:val="Tabellanorma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Testosegnaposto">
    <w:name w:val="Placeholder Text"/>
    <w:basedOn w:val="Carpredefinitoparagrafo"/>
    <w:uiPriority w:val="99"/>
    <w:semiHidden/>
    <w:rsid w:val="00696758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FCA21D0-66B9-40AE-A357-1D3274B46E4A}"/>
      </w:docPartPr>
      <w:docPartBody>
        <w:p w:rsidR="00B329DA" w:rsidRDefault="00B329DA">
          <w:r w:rsidRPr="009B6ECB">
            <w:rPr>
              <w:rStyle w:val="Testosegnaposto"/>
            </w:rPr>
            <w:t>Fare clic o toccare qui per immettere il testo.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29DA"/>
    <w:rsid w:val="00427BC4"/>
    <w:rsid w:val="00B32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B329DA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BD6A77E-BA36-460C-9C9B-6B909EA610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274</Words>
  <Characters>1562</Characters>
  <Application>Microsoft Office Word</Application>
  <DocSecurity>0</DocSecurity>
  <Lines>13</Lines>
  <Paragraphs>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1833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/>
  <cp:lastModifiedBy>Gianna La Rosa</cp:lastModifiedBy>
  <cp:revision>3</cp:revision>
  <dcterms:created xsi:type="dcterms:W3CDTF">2026-02-09T18:21:00Z</dcterms:created>
  <dcterms:modified xsi:type="dcterms:W3CDTF">2026-02-11T08:09:00Z</dcterms:modified>
  <cp:category/>
</cp:coreProperties>
</file>